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Dachstock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behandeltes Holz </w:t>
            </w:r>
          </w:p>
          <w:p>
            <w:pPr>
              <w:spacing w:before="0" w:after="0"/>
            </w:pPr>
            <w:r>
              <w:t>Konstruktions-und Verkleidungsholz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29582264" name="019ff50e-73ed-70c4-9c13-b755363acf2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21773081" name="019ff50e-73ed-70c4-9c13-b755363acf2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04107940" name="019ff50e-b31f-77de-b230-bc595595db0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13094181" name="019ff50e-b31f-77de-b230-bc595595db0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  <w:p>
            <w:pPr>
              <w:spacing w:before="0" w:after="0"/>
            </w:pPr>
            <w:r>
              <w:t>Holzschutzmittel: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und Treppenhaus 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 / LAP</w:t>
            </w:r>
          </w:p>
          <w:p>
            <w:pPr>
              <w:spacing w:before="0" w:after="0"/>
            </w:pPr>
            <w:r>
              <w:t>Elektrokasten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92705295" name="019ff554-9544-79a7-aa48-71337d804aa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6747346" name="019ff554-9544-79a7-aa48-71337d804aae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9473371" name="019ff554-a2fe-71c4-b954-dc213d9537b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0201414" name="019ff554-a2fe-71c4-b954-dc213d9537be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Kellergeschoss Einbau jünger als 1990, wird nicht tangiert.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Einbau jünger 1990</w:t>
            </w:r>
          </w:p>
          <w:p>
            <w:pPr>
              <w:spacing w:before="0" w:after="0"/>
            </w:pPr>
            <w:r>
              <w:t>sämtliche Bauteile im UG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86524889" name="019ff557-b6ff-7757-8e55-93f52035e38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64362133" name="019ff557-b6ff-7757-8e55-93f52035e38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92621302" name="019ff557-fd0c-7f42-a709-437ebe67c47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39739140" name="019ff557-fd0c-7f42-a709-437ebe67c471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Divers: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Fenster </w:t>
            </w:r>
          </w:p>
          <w:p>
            <w:pPr>
              <w:spacing w:before="0" w:after="0"/>
            </w:pPr>
            <w:r>
              <w:t>alle Stockwerke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Fenster- und Anschlagkitt</w:t>
            </w:r>
          </w:p>
          <w:p>
            <w:pPr>
              <w:spacing w:before="0" w:after="0"/>
            </w:pPr>
            <w:r>
              <w:t>Fenster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15230207" name="019ff568-81e0-70ec-b009-5f483cac65f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5379448" name="019ff568-81e0-70ec-b009-5f483cac65ff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00200272" name="019ff568-9a18-7ce9-bd31-d20ca078559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3710380" name="019ff568-9a18-7ce9-bd31-d20ca0785596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 Chilenrainweg 6, Schlatt bei Winterthur, Switzerland</w:t>
          </w:r>
        </w:p>
        <w:p>
          <w:pPr>
            <w:spacing w:before="0" w:after="0"/>
          </w:pPr>
          <w:r>
            <w:t>351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